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5781306" name="a685c5c0-5100-11f0-b1ba-efc4c4c30b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278422" name="a685c5c0-5100-11f0-b1ba-efc4c4c30b7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5786997" name="aa8de080-5100-11f0-a2c2-e9fc1e624f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196249" name="aa8de080-5100-11f0-a2c2-e9fc1e624fe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7054769" name="d4b0b4e0-50f7-11f0-b832-91d5f1bf3a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564139" name="d4b0b4e0-50f7-11f0-b832-91d5f1bf3a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209518" name="da42cb00-50f7-11f0-872c-9fe7e18a75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597892" name="da42cb00-50f7-11f0-872c-9fe7e18a75e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4475426" name="daa4b260-50fd-11f0-8dd7-715a990be6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25026" name="daa4b260-50fd-11f0-8dd7-715a990be62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4184389" name="e5106410-50fd-11f0-9071-4b8d78dfa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659591" name="e5106410-50fd-11f0-9071-4b8d78dfad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1497423" name="e9ef56d0-50fd-11f0-9837-2d43e46d63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220182" name="e9ef56d0-50fd-11f0-9837-2d43e46d63f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6417758" name="ec8fcb40-50fd-11f0-a653-933e160a79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881594" name="ec8fcb40-50fd-11f0-a653-933e160a79e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